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A2A" w:rsidRPr="00FC2C23" w:rsidRDefault="00205563" w:rsidP="00FC2C23">
      <w:pPr>
        <w:pStyle w:val="a3"/>
        <w:suppressAutoHyphens/>
        <w:spacing w:line="240" w:lineRule="auto"/>
        <w:ind w:firstLine="709"/>
        <w:jc w:val="center"/>
        <w:rPr>
          <w:rFonts w:ascii="Times New Roman" w:hAnsi="Times New Roman" w:cs="Times New Roman"/>
          <w:b/>
          <w:color w:val="C00000"/>
          <w:spacing w:val="-2"/>
          <w:w w:val="100"/>
          <w:sz w:val="24"/>
          <w:szCs w:val="24"/>
        </w:rPr>
      </w:pPr>
      <w:r w:rsidRPr="00FC2C23">
        <w:rPr>
          <w:rFonts w:ascii="Times New Roman" w:hAnsi="Times New Roman" w:cs="Times New Roman"/>
          <w:b/>
          <w:noProof/>
          <w:color w:val="C00000"/>
          <w:spacing w:val="-2"/>
          <w:w w:val="100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-893255</wp:posOffset>
            </wp:positionH>
            <wp:positionV relativeFrom="paragraph">
              <wp:posOffset>-587886</wp:posOffset>
            </wp:positionV>
            <wp:extent cx="7640534" cy="10794670"/>
            <wp:effectExtent l="19050" t="0" r="0" b="0"/>
            <wp:wrapNone/>
            <wp:docPr id="1" name="Рисунок 1" descr="F:\образовательный проект\оформление\bdf204e1428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образовательный проект\оформление\bdf204e1428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0534" cy="1079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4A2A" w:rsidRPr="00FC2C23">
        <w:rPr>
          <w:rFonts w:ascii="Times New Roman" w:hAnsi="Times New Roman" w:cs="Times New Roman"/>
          <w:b/>
          <w:color w:val="C00000"/>
          <w:spacing w:val="-2"/>
          <w:w w:val="100"/>
          <w:sz w:val="24"/>
          <w:szCs w:val="24"/>
        </w:rPr>
        <w:t xml:space="preserve">Образовательный проект </w:t>
      </w:r>
    </w:p>
    <w:p w:rsidR="00614A2A" w:rsidRPr="00FC2C23" w:rsidRDefault="00657BC8" w:rsidP="00FC2C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C00000"/>
          <w:spacing w:val="-2"/>
          <w:sz w:val="24"/>
          <w:szCs w:val="24"/>
        </w:rPr>
      </w:pPr>
      <w:r w:rsidRPr="00FC2C23">
        <w:rPr>
          <w:rFonts w:ascii="Times New Roman" w:hAnsi="Times New Roman" w:cs="Times New Roman"/>
          <w:b/>
          <w:color w:val="C00000"/>
          <w:spacing w:val="-2"/>
          <w:sz w:val="24"/>
          <w:szCs w:val="24"/>
        </w:rPr>
        <w:t xml:space="preserve"> «</w:t>
      </w:r>
      <w:r w:rsidR="006A0C2A" w:rsidRPr="00FC2C23">
        <w:rPr>
          <w:rFonts w:ascii="Times New Roman" w:hAnsi="Times New Roman" w:cs="Times New Roman"/>
          <w:b/>
          <w:color w:val="C00000"/>
          <w:sz w:val="24"/>
          <w:szCs w:val="24"/>
        </w:rPr>
        <w:t>Великая Победа и химия</w:t>
      </w:r>
      <w:r w:rsidR="00797059" w:rsidRPr="00FC2C23">
        <w:rPr>
          <w:rFonts w:ascii="Times New Roman" w:hAnsi="Times New Roman" w:cs="Times New Roman"/>
          <w:b/>
          <w:color w:val="C00000"/>
          <w:spacing w:val="-2"/>
          <w:sz w:val="24"/>
          <w:szCs w:val="24"/>
        </w:rPr>
        <w:t>»</w:t>
      </w:r>
    </w:p>
    <w:p w:rsidR="00614A2A" w:rsidRPr="00FC2C23" w:rsidRDefault="006A0C2A" w:rsidP="00FC2C23">
      <w:pPr>
        <w:pStyle w:val="a3"/>
        <w:suppressAutoHyphens/>
        <w:spacing w:line="240" w:lineRule="auto"/>
        <w:ind w:firstLine="709"/>
        <w:jc w:val="center"/>
        <w:rPr>
          <w:rFonts w:ascii="Times New Roman" w:hAnsi="Times New Roman" w:cs="Times New Roman"/>
          <w:b/>
          <w:color w:val="000099"/>
          <w:spacing w:val="-2"/>
          <w:w w:val="100"/>
          <w:sz w:val="24"/>
          <w:szCs w:val="24"/>
        </w:rPr>
      </w:pPr>
      <w:r w:rsidRPr="00FC2C23">
        <w:rPr>
          <w:rFonts w:ascii="Times New Roman" w:hAnsi="Times New Roman" w:cs="Times New Roman"/>
          <w:b/>
          <w:color w:val="000099"/>
          <w:spacing w:val="-2"/>
          <w:w w:val="100"/>
          <w:sz w:val="24"/>
          <w:szCs w:val="24"/>
        </w:rPr>
        <w:t>Михайлова Эльвира Владимировна</w:t>
      </w:r>
    </w:p>
    <w:p w:rsidR="00614A2A" w:rsidRPr="00FC2C23" w:rsidRDefault="00614A2A" w:rsidP="00FC2C23">
      <w:pPr>
        <w:pStyle w:val="a3"/>
        <w:suppressAutoHyphens/>
        <w:spacing w:line="240" w:lineRule="auto"/>
        <w:ind w:firstLine="709"/>
        <w:jc w:val="center"/>
        <w:rPr>
          <w:rFonts w:ascii="Times New Roman" w:hAnsi="Times New Roman" w:cs="Times New Roman"/>
          <w:color w:val="000099"/>
          <w:spacing w:val="-2"/>
          <w:w w:val="100"/>
          <w:sz w:val="24"/>
          <w:szCs w:val="24"/>
        </w:rPr>
      </w:pPr>
      <w:r w:rsidRPr="00FC2C23">
        <w:rPr>
          <w:rFonts w:ascii="Times New Roman" w:hAnsi="Times New Roman" w:cs="Times New Roman"/>
          <w:color w:val="000099"/>
          <w:spacing w:val="-2"/>
          <w:w w:val="100"/>
          <w:sz w:val="24"/>
          <w:szCs w:val="24"/>
        </w:rPr>
        <w:t xml:space="preserve">учитель </w:t>
      </w:r>
      <w:r w:rsidR="006A0C2A" w:rsidRPr="00FC2C23">
        <w:rPr>
          <w:rFonts w:ascii="Times New Roman" w:hAnsi="Times New Roman" w:cs="Times New Roman"/>
          <w:color w:val="000099"/>
          <w:spacing w:val="-2"/>
          <w:w w:val="100"/>
          <w:sz w:val="24"/>
          <w:szCs w:val="24"/>
        </w:rPr>
        <w:t xml:space="preserve">химии </w:t>
      </w:r>
      <w:r w:rsidRPr="00FC2C23">
        <w:rPr>
          <w:rFonts w:ascii="Times New Roman" w:hAnsi="Times New Roman" w:cs="Times New Roman"/>
          <w:color w:val="000099"/>
          <w:spacing w:val="-2"/>
          <w:w w:val="100"/>
          <w:sz w:val="24"/>
          <w:szCs w:val="24"/>
        </w:rPr>
        <w:t>М</w:t>
      </w:r>
      <w:r w:rsidR="006A0C2A" w:rsidRPr="00FC2C23">
        <w:rPr>
          <w:rFonts w:ascii="Times New Roman" w:hAnsi="Times New Roman" w:cs="Times New Roman"/>
          <w:color w:val="000099"/>
          <w:spacing w:val="-2"/>
          <w:w w:val="100"/>
          <w:sz w:val="24"/>
          <w:szCs w:val="24"/>
        </w:rPr>
        <w:t>А</w:t>
      </w:r>
      <w:r w:rsidRPr="00FC2C23">
        <w:rPr>
          <w:rFonts w:ascii="Times New Roman" w:hAnsi="Times New Roman" w:cs="Times New Roman"/>
          <w:color w:val="000099"/>
          <w:spacing w:val="-2"/>
          <w:w w:val="100"/>
          <w:sz w:val="24"/>
          <w:szCs w:val="24"/>
        </w:rPr>
        <w:t>ОУ «СОШ №</w:t>
      </w:r>
      <w:r w:rsidR="006A0C2A" w:rsidRPr="00FC2C23">
        <w:rPr>
          <w:rFonts w:ascii="Times New Roman" w:hAnsi="Times New Roman" w:cs="Times New Roman"/>
          <w:color w:val="000099"/>
          <w:spacing w:val="-2"/>
          <w:w w:val="100"/>
          <w:sz w:val="24"/>
          <w:szCs w:val="24"/>
        </w:rPr>
        <w:t>3</w:t>
      </w:r>
      <w:r w:rsidRPr="00FC2C23">
        <w:rPr>
          <w:rFonts w:ascii="Times New Roman" w:hAnsi="Times New Roman" w:cs="Times New Roman"/>
          <w:color w:val="000099"/>
          <w:spacing w:val="-2"/>
          <w:w w:val="100"/>
          <w:sz w:val="24"/>
          <w:szCs w:val="24"/>
        </w:rPr>
        <w:t>»</w:t>
      </w:r>
      <w:r w:rsidR="006A0C2A" w:rsidRPr="00FC2C23">
        <w:rPr>
          <w:rFonts w:ascii="Times New Roman" w:hAnsi="Times New Roman" w:cs="Times New Roman"/>
          <w:color w:val="000099"/>
          <w:spacing w:val="-2"/>
          <w:w w:val="100"/>
          <w:sz w:val="24"/>
          <w:szCs w:val="24"/>
        </w:rPr>
        <w:t xml:space="preserve"> имени Героя Советского Союза И.А.Акимова</w:t>
      </w:r>
    </w:p>
    <w:p w:rsidR="00614A2A" w:rsidRPr="00FC2C23" w:rsidRDefault="00614A2A" w:rsidP="00FC2C23">
      <w:pPr>
        <w:spacing w:after="0" w:line="240" w:lineRule="auto"/>
        <w:ind w:firstLine="709"/>
        <w:rPr>
          <w:rFonts w:ascii="Times New Roman" w:hAnsi="Times New Roman" w:cs="Times New Roman"/>
          <w:color w:val="000099"/>
          <w:sz w:val="24"/>
          <w:szCs w:val="24"/>
        </w:rPr>
      </w:pPr>
    </w:p>
    <w:p w:rsidR="00614A2A" w:rsidRPr="00FC2C23" w:rsidRDefault="00130740" w:rsidP="00FC2C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FC2C23">
        <w:rPr>
          <w:rFonts w:ascii="Times New Roman" w:hAnsi="Times New Roman" w:cs="Times New Roman"/>
          <w:b/>
          <w:color w:val="C00000"/>
          <w:sz w:val="24"/>
          <w:szCs w:val="24"/>
        </w:rPr>
        <w:t>Пояснительная записка</w:t>
      </w:r>
    </w:p>
    <w:p w:rsidR="006A0C2A" w:rsidRPr="00FC2C23" w:rsidRDefault="00916ADB" w:rsidP="00FC2C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99"/>
          <w:sz w:val="24"/>
          <w:szCs w:val="24"/>
          <w:lang w:eastAsia="ru-RU"/>
        </w:rPr>
      </w:pPr>
      <w:r w:rsidRPr="00FC2C23">
        <w:rPr>
          <w:rFonts w:ascii="Times New Roman" w:hAnsi="Times New Roman" w:cs="Times New Roman"/>
          <w:color w:val="000099"/>
          <w:sz w:val="24"/>
          <w:szCs w:val="24"/>
        </w:rPr>
        <w:t>Великая Победа! Она была необходима человечеству, чтобы сохранить на земле жизнь, и поэтому память о годах войны вечна, как сама жизнь! Время – это река, где наши жизни – только молекулы воды. И сколько бы времени не прошло с начала Великой Отечественной войны, мы должны помнить о том, что Великая Отечественная война была смертельным противоборством не только оружия и терпения, не только идей и стратегий. Это было сражение производств, экономик и наук. Вместе с солдатами в сорок пятом победили рабочие и мастера, инженеры, доктора наук, военные медики и сугубо гражданские химики</w:t>
      </w:r>
      <w:r w:rsidR="006A0C2A" w:rsidRPr="00FC2C23">
        <w:rPr>
          <w:rFonts w:ascii="Times New Roman" w:eastAsia="Times New Roman" w:hAnsi="Times New Roman" w:cs="Times New Roman"/>
          <w:color w:val="000099"/>
          <w:sz w:val="24"/>
          <w:szCs w:val="24"/>
          <w:lang w:eastAsia="ru-RU"/>
        </w:rPr>
        <w:t>.</w:t>
      </w:r>
    </w:p>
    <w:p w:rsidR="006A0C2A" w:rsidRPr="00FC2C23" w:rsidRDefault="006A0C2A" w:rsidP="00FC2C23">
      <w:pPr>
        <w:pStyle w:val="a5"/>
        <w:spacing w:before="0" w:beforeAutospacing="0" w:after="0" w:afterAutospacing="0"/>
        <w:ind w:firstLine="709"/>
        <w:jc w:val="both"/>
        <w:rPr>
          <w:color w:val="000099"/>
        </w:rPr>
      </w:pPr>
      <w:r w:rsidRPr="00FC2C23">
        <w:rPr>
          <w:color w:val="000099"/>
        </w:rPr>
        <w:t>В ходе проекта учащиеся познают страницы истории ВОВ, узнают об особой роли видных учёных-химиков в п</w:t>
      </w:r>
      <w:r w:rsidR="00916ADB" w:rsidRPr="00FC2C23">
        <w:rPr>
          <w:color w:val="000099"/>
        </w:rPr>
        <w:t>риближении победы над фашизмом, роль металлов на войне и синтез новых химических соединений. В разработанных материалах всесторонне показаны направления работы ученых-химиков СССР в военные годы: создание новых способов производства различных материалов, взрывчатых веществ большой взрывной силы, топлива для реактивных снарядов «катюш», высокооктановых бензинов, синтетических каучуков, легирующих материалов для изготовления броневой стали и лёгких сплавов для авиационной техники и многое другое</w:t>
      </w:r>
      <w:r w:rsidR="004E4E53" w:rsidRPr="00FC2C23">
        <w:rPr>
          <w:color w:val="000099"/>
        </w:rPr>
        <w:t>.</w:t>
      </w:r>
    </w:p>
    <w:p w:rsidR="006A0C2A" w:rsidRPr="00FC2C23" w:rsidRDefault="006A0C2A" w:rsidP="00FC2C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99"/>
          <w:sz w:val="24"/>
          <w:szCs w:val="24"/>
        </w:rPr>
      </w:pPr>
      <w:r w:rsidRPr="00FC2C23">
        <w:rPr>
          <w:rFonts w:ascii="Times New Roman" w:hAnsi="Times New Roman" w:cs="Times New Roman"/>
          <w:color w:val="000099"/>
          <w:sz w:val="24"/>
          <w:szCs w:val="24"/>
        </w:rPr>
        <w:t xml:space="preserve">Новизна проекта состоит в том, чтобы показать </w:t>
      </w:r>
      <w:proofErr w:type="gramStart"/>
      <w:r w:rsidRPr="00FC2C23">
        <w:rPr>
          <w:rFonts w:ascii="Times New Roman" w:hAnsi="Times New Roman" w:cs="Times New Roman"/>
          <w:color w:val="000099"/>
          <w:sz w:val="24"/>
          <w:szCs w:val="24"/>
        </w:rPr>
        <w:t>обучающимся</w:t>
      </w:r>
      <w:proofErr w:type="gramEnd"/>
      <w:r w:rsidRPr="00FC2C23">
        <w:rPr>
          <w:rFonts w:ascii="Times New Roman" w:hAnsi="Times New Roman" w:cs="Times New Roman"/>
          <w:color w:val="000099"/>
          <w:sz w:val="24"/>
          <w:szCs w:val="24"/>
        </w:rPr>
        <w:t xml:space="preserve"> значимость знаний химии и их применение в годы Великой Отечественной войны. </w:t>
      </w:r>
      <w:r w:rsidR="00697690" w:rsidRPr="00FC2C23">
        <w:rPr>
          <w:rFonts w:ascii="Times New Roman" w:hAnsi="Times New Roman" w:cs="Times New Roman"/>
          <w:color w:val="000099"/>
          <w:sz w:val="24"/>
          <w:szCs w:val="24"/>
        </w:rPr>
        <w:t xml:space="preserve">В проект вовлечены учащиеся </w:t>
      </w:r>
      <w:r w:rsidR="003A2359">
        <w:rPr>
          <w:rFonts w:ascii="Times New Roman" w:hAnsi="Times New Roman" w:cs="Times New Roman"/>
          <w:color w:val="000099"/>
          <w:sz w:val="24"/>
          <w:szCs w:val="24"/>
        </w:rPr>
        <w:t>7</w:t>
      </w:r>
      <w:r w:rsidR="00697690" w:rsidRPr="00FC2C23">
        <w:rPr>
          <w:rFonts w:ascii="Times New Roman" w:hAnsi="Times New Roman" w:cs="Times New Roman"/>
          <w:color w:val="000099"/>
          <w:sz w:val="24"/>
          <w:szCs w:val="24"/>
        </w:rPr>
        <w:t xml:space="preserve"> кадетского класса, которые получат пропедевтические знания по курсам химии и истории. </w:t>
      </w:r>
      <w:r w:rsidRPr="00FC2C23">
        <w:rPr>
          <w:rFonts w:ascii="Times New Roman" w:hAnsi="Times New Roman" w:cs="Times New Roman"/>
          <w:color w:val="000099"/>
          <w:sz w:val="24"/>
          <w:szCs w:val="24"/>
        </w:rPr>
        <w:t>Творческие и практические знания, полученные в ходе реализации данного проекта, станут хорошей мотивационной основой для обучения школьников предметам естественнонаучного цикла.</w:t>
      </w:r>
      <w:r w:rsidRPr="00FC2C23">
        <w:rPr>
          <w:rFonts w:ascii="Times New Roman" w:eastAsia="Times New Roman" w:hAnsi="Times New Roman" w:cs="Times New Roman"/>
          <w:color w:val="000099"/>
          <w:sz w:val="24"/>
          <w:szCs w:val="24"/>
          <w:lang w:eastAsia="ru-RU"/>
        </w:rPr>
        <w:t xml:space="preserve"> Материал, приобретенный в проекте, можно использовать не только во внеурочной деятельности, но отдельные факты и на уроках химии и истории.</w:t>
      </w:r>
    </w:p>
    <w:p w:rsidR="00DB4731" w:rsidRDefault="00DB4731" w:rsidP="00FC2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697690" w:rsidRPr="00FC2C23" w:rsidRDefault="00697690" w:rsidP="00FC2C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FC2C23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  <w:t>Рабочий план реализации проекта</w:t>
      </w:r>
    </w:p>
    <w:tbl>
      <w:tblPr>
        <w:tblStyle w:val="a8"/>
        <w:tblW w:w="9889" w:type="dxa"/>
        <w:tblLook w:val="04A0"/>
      </w:tblPr>
      <w:tblGrid>
        <w:gridCol w:w="675"/>
        <w:gridCol w:w="3828"/>
        <w:gridCol w:w="1479"/>
        <w:gridCol w:w="3907"/>
      </w:tblGrid>
      <w:tr w:rsidR="00697690" w:rsidRPr="00FC2C23" w:rsidTr="00A23CE3">
        <w:tc>
          <w:tcPr>
            <w:tcW w:w="675" w:type="dxa"/>
          </w:tcPr>
          <w:p w:rsidR="00A2062F" w:rsidRPr="00FC2C23" w:rsidRDefault="00697690" w:rsidP="00FC2C2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№</w:t>
            </w:r>
          </w:p>
          <w:p w:rsidR="00697690" w:rsidRPr="00FC2C23" w:rsidRDefault="00697690" w:rsidP="00FC2C2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FC2C23">
              <w:rPr>
                <w:rFonts w:ascii="Times New Roman" w:hAnsi="Times New Roman" w:cs="Times New Roman"/>
                <w:b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п\</w:t>
            </w:r>
            <w:proofErr w:type="gramStart"/>
            <w:r w:rsidRPr="00FC2C23">
              <w:rPr>
                <w:rFonts w:ascii="Times New Roman" w:hAnsi="Times New Roman" w:cs="Times New Roman"/>
                <w:b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п</w:t>
            </w:r>
            <w:proofErr w:type="spellEnd"/>
            <w:proofErr w:type="gramEnd"/>
          </w:p>
        </w:tc>
        <w:tc>
          <w:tcPr>
            <w:tcW w:w="3828" w:type="dxa"/>
          </w:tcPr>
          <w:p w:rsidR="00697690" w:rsidRPr="00FC2C23" w:rsidRDefault="00697690" w:rsidP="00FC2C2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479" w:type="dxa"/>
          </w:tcPr>
          <w:p w:rsidR="00697690" w:rsidRPr="00FC2C23" w:rsidRDefault="00697690" w:rsidP="00FC2C2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Сроки проведения</w:t>
            </w:r>
          </w:p>
        </w:tc>
        <w:tc>
          <w:tcPr>
            <w:tcW w:w="3907" w:type="dxa"/>
          </w:tcPr>
          <w:p w:rsidR="00697690" w:rsidRPr="00FC2C23" w:rsidRDefault="00697690" w:rsidP="00FC2C2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Ответственные</w:t>
            </w:r>
          </w:p>
        </w:tc>
      </w:tr>
      <w:tr w:rsidR="00A2062F" w:rsidRPr="00FC2C23" w:rsidTr="00A23CE3">
        <w:tc>
          <w:tcPr>
            <w:tcW w:w="675" w:type="dxa"/>
          </w:tcPr>
          <w:p w:rsidR="00A2062F" w:rsidRPr="00FC2C23" w:rsidRDefault="00A2062F" w:rsidP="00FC2C23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1</w:t>
            </w:r>
          </w:p>
        </w:tc>
        <w:tc>
          <w:tcPr>
            <w:tcW w:w="3828" w:type="dxa"/>
          </w:tcPr>
          <w:p w:rsidR="00A2062F" w:rsidRPr="00FC2C23" w:rsidRDefault="00665728" w:rsidP="00FC2C23">
            <w:pPr>
              <w:ind w:left="34"/>
              <w:jc w:val="both"/>
              <w:rPr>
                <w:rFonts w:ascii="Times New Roman" w:hAnsi="Times New Roman" w:cs="Times New Roman"/>
                <w:b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«Химия и война»</w:t>
            </w:r>
            <w:r w:rsidR="00DB4731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-</w:t>
            </w:r>
            <w:r w:rsidR="00DB4731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 </w:t>
            </w:r>
            <w:r w:rsidR="00A2062F" w:rsidRPr="00FC2C23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просмотр фрагментов фильмов о войне.</w:t>
            </w:r>
          </w:p>
        </w:tc>
        <w:tc>
          <w:tcPr>
            <w:tcW w:w="1479" w:type="dxa"/>
          </w:tcPr>
          <w:p w:rsidR="00A2062F" w:rsidRPr="00FC2C23" w:rsidRDefault="00A2062F" w:rsidP="00FC2C23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октябрь</w:t>
            </w:r>
          </w:p>
        </w:tc>
        <w:tc>
          <w:tcPr>
            <w:tcW w:w="3907" w:type="dxa"/>
          </w:tcPr>
          <w:p w:rsidR="00A2062F" w:rsidRPr="00FC2C23" w:rsidRDefault="00A2062F" w:rsidP="00665728">
            <w:pPr>
              <w:pStyle w:val="a6"/>
              <w:ind w:left="-254"/>
              <w:jc w:val="both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proofErr w:type="gramStart"/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З</w:t>
            </w:r>
            <w:proofErr w:type="gramEnd"/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Зам</w:t>
            </w:r>
            <w:r w:rsidR="00665728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еститель </w:t>
            </w: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дир</w:t>
            </w:r>
            <w:r w:rsidR="00665728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ектора </w:t>
            </w: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по ВР</w:t>
            </w:r>
          </w:p>
        </w:tc>
      </w:tr>
      <w:tr w:rsidR="00A2062F" w:rsidRPr="00FC2C23" w:rsidTr="00A23CE3">
        <w:tc>
          <w:tcPr>
            <w:tcW w:w="675" w:type="dxa"/>
          </w:tcPr>
          <w:p w:rsidR="00A2062F" w:rsidRPr="00FC2C23" w:rsidRDefault="00A2062F" w:rsidP="00FC2C23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2</w:t>
            </w:r>
          </w:p>
        </w:tc>
        <w:tc>
          <w:tcPr>
            <w:tcW w:w="3828" w:type="dxa"/>
          </w:tcPr>
          <w:p w:rsidR="00A2062F" w:rsidRPr="00FC2C23" w:rsidRDefault="00A2062F" w:rsidP="00FC2C23">
            <w:pPr>
              <w:ind w:left="34"/>
              <w:jc w:val="both"/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Викторина «Химия в годы ВОВ</w:t>
            </w:r>
          </w:p>
        </w:tc>
        <w:tc>
          <w:tcPr>
            <w:tcW w:w="1479" w:type="dxa"/>
          </w:tcPr>
          <w:p w:rsidR="00A2062F" w:rsidRPr="00FC2C23" w:rsidRDefault="00A2062F" w:rsidP="00FC2C23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ноябрь</w:t>
            </w:r>
          </w:p>
        </w:tc>
        <w:tc>
          <w:tcPr>
            <w:tcW w:w="3907" w:type="dxa"/>
          </w:tcPr>
          <w:p w:rsidR="00A2062F" w:rsidRPr="00FC2C23" w:rsidRDefault="00A2062F" w:rsidP="00FC2C23">
            <w:pPr>
              <w:pStyle w:val="a6"/>
              <w:jc w:val="both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Учитель химии, обучающиеся 11 класса</w:t>
            </w:r>
          </w:p>
        </w:tc>
      </w:tr>
      <w:tr w:rsidR="00A2062F" w:rsidRPr="00FC2C23" w:rsidTr="00A23CE3">
        <w:tc>
          <w:tcPr>
            <w:tcW w:w="675" w:type="dxa"/>
          </w:tcPr>
          <w:p w:rsidR="00A2062F" w:rsidRPr="00FC2C23" w:rsidRDefault="00A2062F" w:rsidP="00FC2C23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3</w:t>
            </w:r>
          </w:p>
        </w:tc>
        <w:tc>
          <w:tcPr>
            <w:tcW w:w="3828" w:type="dxa"/>
          </w:tcPr>
          <w:p w:rsidR="00A2062F" w:rsidRPr="00FC2C23" w:rsidRDefault="00665728" w:rsidP="00FC2C23">
            <w:pPr>
              <w:ind w:left="34"/>
              <w:jc w:val="both"/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«Химия в бою</w:t>
            </w:r>
            <w:r w:rsidR="00A2062F" w:rsidRPr="00FC2C23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 </w:t>
            </w:r>
            <w:r w:rsidR="00A2062F" w:rsidRPr="00FC2C23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- практическая работа</w:t>
            </w:r>
          </w:p>
        </w:tc>
        <w:tc>
          <w:tcPr>
            <w:tcW w:w="1479" w:type="dxa"/>
          </w:tcPr>
          <w:p w:rsidR="00A2062F" w:rsidRPr="00FC2C23" w:rsidRDefault="00A2062F" w:rsidP="00FC2C23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декабрь</w:t>
            </w:r>
          </w:p>
        </w:tc>
        <w:tc>
          <w:tcPr>
            <w:tcW w:w="3907" w:type="dxa"/>
          </w:tcPr>
          <w:p w:rsidR="00A2062F" w:rsidRPr="00FC2C23" w:rsidRDefault="00A2062F" w:rsidP="00FC2C23">
            <w:pPr>
              <w:pStyle w:val="a6"/>
              <w:jc w:val="both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Учитель химии, лаборант, обучающиеся 10 класса</w:t>
            </w:r>
          </w:p>
        </w:tc>
      </w:tr>
      <w:tr w:rsidR="00A2062F" w:rsidRPr="00FC2C23" w:rsidTr="00A23CE3">
        <w:tc>
          <w:tcPr>
            <w:tcW w:w="675" w:type="dxa"/>
          </w:tcPr>
          <w:p w:rsidR="00A2062F" w:rsidRPr="00FC2C23" w:rsidRDefault="00A2062F" w:rsidP="00FC2C23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4</w:t>
            </w:r>
          </w:p>
        </w:tc>
        <w:tc>
          <w:tcPr>
            <w:tcW w:w="3828" w:type="dxa"/>
          </w:tcPr>
          <w:p w:rsidR="00A2062F" w:rsidRPr="00FC2C23" w:rsidRDefault="00A2062F" w:rsidP="00FC2C23">
            <w:pPr>
              <w:pStyle w:val="a6"/>
              <w:ind w:left="34"/>
              <w:jc w:val="both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Таблица Менделеева на службе Отечеству - </w:t>
            </w:r>
            <w:proofErr w:type="spellStart"/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квест</w:t>
            </w:r>
            <w:proofErr w:type="spellEnd"/>
          </w:p>
        </w:tc>
        <w:tc>
          <w:tcPr>
            <w:tcW w:w="1479" w:type="dxa"/>
          </w:tcPr>
          <w:p w:rsidR="00A2062F" w:rsidRPr="00FC2C23" w:rsidRDefault="00A2062F" w:rsidP="00FC2C23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январь</w:t>
            </w:r>
          </w:p>
        </w:tc>
        <w:tc>
          <w:tcPr>
            <w:tcW w:w="3907" w:type="dxa"/>
          </w:tcPr>
          <w:p w:rsidR="00A2062F" w:rsidRPr="00FC2C23" w:rsidRDefault="00A2062F" w:rsidP="00DB4731">
            <w:pPr>
              <w:pStyle w:val="a6"/>
              <w:jc w:val="both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Зам</w:t>
            </w:r>
            <w:r w:rsidR="00DB4731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еститель</w:t>
            </w: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="00A23CE3"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д</w:t>
            </w: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ир</w:t>
            </w:r>
            <w:r w:rsidR="00DB4731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ектора</w:t>
            </w: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по </w:t>
            </w:r>
            <w:r w:rsidR="00A23CE3"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ВР</w:t>
            </w: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, учитель химии, обучающиеся 8 класса</w:t>
            </w:r>
          </w:p>
        </w:tc>
      </w:tr>
      <w:tr w:rsidR="00A2062F" w:rsidRPr="00FC2C23" w:rsidTr="00A23CE3">
        <w:tc>
          <w:tcPr>
            <w:tcW w:w="675" w:type="dxa"/>
          </w:tcPr>
          <w:p w:rsidR="00A2062F" w:rsidRPr="00FC2C23" w:rsidRDefault="00A2062F" w:rsidP="00FC2C23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5</w:t>
            </w:r>
          </w:p>
        </w:tc>
        <w:tc>
          <w:tcPr>
            <w:tcW w:w="3828" w:type="dxa"/>
          </w:tcPr>
          <w:p w:rsidR="00A2062F" w:rsidRPr="00FC2C23" w:rsidRDefault="00A2062F" w:rsidP="00FC2C23">
            <w:pPr>
              <w:pStyle w:val="a6"/>
              <w:ind w:left="34"/>
              <w:jc w:val="both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«Вклад ученых - химиков в победу» - круглый стол</w:t>
            </w:r>
          </w:p>
        </w:tc>
        <w:tc>
          <w:tcPr>
            <w:tcW w:w="1479" w:type="dxa"/>
          </w:tcPr>
          <w:p w:rsidR="00A2062F" w:rsidRPr="00FC2C23" w:rsidRDefault="00A2062F" w:rsidP="00FC2C23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февраль</w:t>
            </w:r>
          </w:p>
        </w:tc>
        <w:tc>
          <w:tcPr>
            <w:tcW w:w="3907" w:type="dxa"/>
          </w:tcPr>
          <w:p w:rsidR="00A2062F" w:rsidRPr="00FC2C23" w:rsidRDefault="00A2062F" w:rsidP="00FC2C23">
            <w:pPr>
              <w:pStyle w:val="a6"/>
              <w:jc w:val="both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Учитель химии, библиотекарь, обучающиеся 10 класса</w:t>
            </w:r>
          </w:p>
        </w:tc>
      </w:tr>
      <w:tr w:rsidR="00A2062F" w:rsidRPr="00FC2C23" w:rsidTr="00A23CE3">
        <w:tc>
          <w:tcPr>
            <w:tcW w:w="675" w:type="dxa"/>
          </w:tcPr>
          <w:p w:rsidR="00A2062F" w:rsidRPr="00FC2C23" w:rsidRDefault="00A2062F" w:rsidP="00FC2C23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6</w:t>
            </w:r>
          </w:p>
        </w:tc>
        <w:tc>
          <w:tcPr>
            <w:tcW w:w="3828" w:type="dxa"/>
          </w:tcPr>
          <w:p w:rsidR="00A2062F" w:rsidRPr="00FC2C23" w:rsidRDefault="00A2062F" w:rsidP="00FC2C23">
            <w:pPr>
              <w:pStyle w:val="a6"/>
              <w:ind w:left="34"/>
              <w:jc w:val="both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Урок мужества «Победа любой ценой»</w:t>
            </w:r>
          </w:p>
        </w:tc>
        <w:tc>
          <w:tcPr>
            <w:tcW w:w="1479" w:type="dxa"/>
          </w:tcPr>
          <w:p w:rsidR="00A2062F" w:rsidRPr="00FC2C23" w:rsidRDefault="00A2062F" w:rsidP="00FC2C23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март</w:t>
            </w:r>
          </w:p>
        </w:tc>
        <w:tc>
          <w:tcPr>
            <w:tcW w:w="3907" w:type="dxa"/>
          </w:tcPr>
          <w:p w:rsidR="00A2062F" w:rsidRPr="00FC2C23" w:rsidRDefault="00A2062F" w:rsidP="00FC2C23">
            <w:pPr>
              <w:pStyle w:val="a6"/>
              <w:jc w:val="both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Учитель химии, библиотекарь, обучающиеся 9 класса</w:t>
            </w:r>
          </w:p>
        </w:tc>
      </w:tr>
      <w:tr w:rsidR="00A2062F" w:rsidRPr="00FC2C23" w:rsidTr="00A23CE3">
        <w:tc>
          <w:tcPr>
            <w:tcW w:w="675" w:type="dxa"/>
          </w:tcPr>
          <w:p w:rsidR="00A2062F" w:rsidRPr="00FC2C23" w:rsidRDefault="00A2062F" w:rsidP="00FC2C23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7</w:t>
            </w:r>
          </w:p>
        </w:tc>
        <w:tc>
          <w:tcPr>
            <w:tcW w:w="3828" w:type="dxa"/>
          </w:tcPr>
          <w:p w:rsidR="00A2062F" w:rsidRPr="00FC2C23" w:rsidRDefault="00A2062F" w:rsidP="00FC2C23">
            <w:pPr>
              <w:pStyle w:val="a6"/>
              <w:ind w:left="34"/>
              <w:jc w:val="both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«Большая химия нашего города» - экспозиция материалов для кабинета химии.</w:t>
            </w:r>
          </w:p>
        </w:tc>
        <w:tc>
          <w:tcPr>
            <w:tcW w:w="1479" w:type="dxa"/>
          </w:tcPr>
          <w:p w:rsidR="00A2062F" w:rsidRPr="00FC2C23" w:rsidRDefault="00A2062F" w:rsidP="00FC2C23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апрель</w:t>
            </w:r>
          </w:p>
        </w:tc>
        <w:tc>
          <w:tcPr>
            <w:tcW w:w="3907" w:type="dxa"/>
          </w:tcPr>
          <w:p w:rsidR="00A2062F" w:rsidRPr="00FC2C23" w:rsidRDefault="00A2062F" w:rsidP="00DB4731">
            <w:pPr>
              <w:pStyle w:val="a6"/>
              <w:jc w:val="both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Учитель химии, библиотекарь, зам</w:t>
            </w:r>
            <w:r w:rsidR="00DB4731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еститель </w:t>
            </w: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дир</w:t>
            </w:r>
            <w:r w:rsidR="00DB4731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ектора п</w:t>
            </w: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о</w:t>
            </w:r>
            <w:r w:rsidR="00DB4731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УВР, обучающиеся 10 класса</w:t>
            </w:r>
          </w:p>
        </w:tc>
      </w:tr>
      <w:tr w:rsidR="00A2062F" w:rsidRPr="00FC2C23" w:rsidTr="00A23CE3">
        <w:tc>
          <w:tcPr>
            <w:tcW w:w="675" w:type="dxa"/>
          </w:tcPr>
          <w:p w:rsidR="00A2062F" w:rsidRPr="00FC2C23" w:rsidRDefault="00A2062F" w:rsidP="00FC2C23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8</w:t>
            </w:r>
          </w:p>
        </w:tc>
        <w:tc>
          <w:tcPr>
            <w:tcW w:w="3828" w:type="dxa"/>
          </w:tcPr>
          <w:p w:rsidR="00A2062F" w:rsidRPr="00FC2C23" w:rsidRDefault="00A2062F" w:rsidP="00FC2C23">
            <w:pPr>
              <w:pStyle w:val="a6"/>
              <w:ind w:left="34"/>
              <w:jc w:val="both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«Металлы тоже воевали» - семинар</w:t>
            </w:r>
          </w:p>
        </w:tc>
        <w:tc>
          <w:tcPr>
            <w:tcW w:w="1479" w:type="dxa"/>
          </w:tcPr>
          <w:p w:rsidR="00A2062F" w:rsidRPr="00FC2C23" w:rsidRDefault="00A2062F" w:rsidP="00FC2C23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апрель</w:t>
            </w:r>
          </w:p>
        </w:tc>
        <w:tc>
          <w:tcPr>
            <w:tcW w:w="3907" w:type="dxa"/>
          </w:tcPr>
          <w:p w:rsidR="00A2062F" w:rsidRPr="00FC2C23" w:rsidRDefault="00A2062F" w:rsidP="00FC2C23">
            <w:pPr>
              <w:pStyle w:val="a6"/>
              <w:jc w:val="both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Учитель химии, обучающиеся 9 кла</w:t>
            </w:r>
            <w:r w:rsid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с</w:t>
            </w: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са</w:t>
            </w:r>
          </w:p>
        </w:tc>
      </w:tr>
      <w:tr w:rsidR="00A2062F" w:rsidRPr="00FC2C23" w:rsidTr="00A23CE3">
        <w:tc>
          <w:tcPr>
            <w:tcW w:w="675" w:type="dxa"/>
          </w:tcPr>
          <w:p w:rsidR="00A2062F" w:rsidRPr="00FC2C23" w:rsidRDefault="00A2062F" w:rsidP="00FC2C23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9</w:t>
            </w:r>
          </w:p>
        </w:tc>
        <w:tc>
          <w:tcPr>
            <w:tcW w:w="3828" w:type="dxa"/>
          </w:tcPr>
          <w:p w:rsidR="00A2062F" w:rsidRPr="00FC2C23" w:rsidRDefault="00665728" w:rsidP="00FC2C23">
            <w:pPr>
              <w:pStyle w:val="a6"/>
              <w:ind w:left="34"/>
              <w:jc w:val="both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«Мирная химия- основа обороны</w:t>
            </w:r>
            <w:r w:rsidR="00DB4731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 страны»</w:t>
            </w:r>
            <w:r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 xml:space="preserve"> </w:t>
            </w:r>
            <w:r w:rsidR="00A2062F" w:rsidRPr="00FC2C23">
              <w:rPr>
                <w:rFonts w:ascii="Times New Roman" w:hAnsi="Times New Roman" w:cs="Times New Roman"/>
                <w:color w:val="000099"/>
                <w:sz w:val="24"/>
                <w:szCs w:val="24"/>
              </w:rPr>
              <w:t>- конференция</w:t>
            </w:r>
          </w:p>
        </w:tc>
        <w:tc>
          <w:tcPr>
            <w:tcW w:w="1479" w:type="dxa"/>
          </w:tcPr>
          <w:p w:rsidR="00A2062F" w:rsidRPr="00FC2C23" w:rsidRDefault="00A2062F" w:rsidP="00FC2C23">
            <w:pPr>
              <w:pStyle w:val="a6"/>
              <w:jc w:val="center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май</w:t>
            </w:r>
          </w:p>
        </w:tc>
        <w:tc>
          <w:tcPr>
            <w:tcW w:w="3907" w:type="dxa"/>
          </w:tcPr>
          <w:p w:rsidR="00A2062F" w:rsidRPr="00FC2C23" w:rsidRDefault="00A2062F" w:rsidP="00FC2C23">
            <w:pPr>
              <w:pStyle w:val="a6"/>
              <w:jc w:val="both"/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C2C23">
              <w:rPr>
                <w:rFonts w:ascii="Times New Roman" w:hAnsi="Times New Roman" w:cs="Times New Roman"/>
                <w:bCs/>
                <w:color w:val="000099"/>
                <w:sz w:val="24"/>
                <w:szCs w:val="24"/>
                <w:bdr w:val="none" w:sz="0" w:space="0" w:color="auto" w:frame="1"/>
                <w:shd w:val="clear" w:color="auto" w:fill="FFFFFF"/>
              </w:rPr>
              <w:t>Учитель химии, библиотекарь</w:t>
            </w:r>
          </w:p>
        </w:tc>
      </w:tr>
    </w:tbl>
    <w:p w:rsidR="00BB11EE" w:rsidRPr="00FC2C23" w:rsidRDefault="00BB11EE" w:rsidP="00FC2C23">
      <w:pPr>
        <w:pStyle w:val="a5"/>
        <w:spacing w:before="0" w:beforeAutospacing="0" w:after="0" w:afterAutospacing="0"/>
        <w:rPr>
          <w:b/>
          <w:color w:val="000099"/>
        </w:rPr>
      </w:pPr>
    </w:p>
    <w:sectPr w:rsidR="00BB11EE" w:rsidRPr="00FC2C23" w:rsidSect="00943F6B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5"/>
    <w:multiLevelType w:val="singleLevel"/>
    <w:tmpl w:val="00000015"/>
    <w:name w:val="WW8Num38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>
    <w:nsid w:val="00000016"/>
    <w:multiLevelType w:val="singleLevel"/>
    <w:tmpl w:val="00000016"/>
    <w:name w:val="WW8Num39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">
    <w:nsid w:val="47AE2D48"/>
    <w:multiLevelType w:val="multilevel"/>
    <w:tmpl w:val="170C8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222C9"/>
    <w:rsid w:val="0002071A"/>
    <w:rsid w:val="00021E92"/>
    <w:rsid w:val="00130740"/>
    <w:rsid w:val="00147576"/>
    <w:rsid w:val="00193692"/>
    <w:rsid w:val="00205563"/>
    <w:rsid w:val="002179AF"/>
    <w:rsid w:val="002B4108"/>
    <w:rsid w:val="003826D7"/>
    <w:rsid w:val="003A2359"/>
    <w:rsid w:val="003C1EE2"/>
    <w:rsid w:val="003D2136"/>
    <w:rsid w:val="00464F1C"/>
    <w:rsid w:val="004E4E53"/>
    <w:rsid w:val="0051376A"/>
    <w:rsid w:val="00530BFB"/>
    <w:rsid w:val="00555CBB"/>
    <w:rsid w:val="005F1909"/>
    <w:rsid w:val="00614A2A"/>
    <w:rsid w:val="00657BC8"/>
    <w:rsid w:val="00665728"/>
    <w:rsid w:val="006948A6"/>
    <w:rsid w:val="00697690"/>
    <w:rsid w:val="006A0C2A"/>
    <w:rsid w:val="006C3D9B"/>
    <w:rsid w:val="00797059"/>
    <w:rsid w:val="008222C9"/>
    <w:rsid w:val="00860452"/>
    <w:rsid w:val="00916ADB"/>
    <w:rsid w:val="00916E0B"/>
    <w:rsid w:val="00943F6B"/>
    <w:rsid w:val="00A2062F"/>
    <w:rsid w:val="00A20BD0"/>
    <w:rsid w:val="00A23CB2"/>
    <w:rsid w:val="00A23CE3"/>
    <w:rsid w:val="00A57764"/>
    <w:rsid w:val="00A600A4"/>
    <w:rsid w:val="00AD17CC"/>
    <w:rsid w:val="00B16B00"/>
    <w:rsid w:val="00B21102"/>
    <w:rsid w:val="00B36292"/>
    <w:rsid w:val="00B5633D"/>
    <w:rsid w:val="00B707AB"/>
    <w:rsid w:val="00BB11EE"/>
    <w:rsid w:val="00BE2D44"/>
    <w:rsid w:val="00C33ABB"/>
    <w:rsid w:val="00D319F9"/>
    <w:rsid w:val="00D9639E"/>
    <w:rsid w:val="00DB4731"/>
    <w:rsid w:val="00E41216"/>
    <w:rsid w:val="00E81262"/>
    <w:rsid w:val="00EB2180"/>
    <w:rsid w:val="00ED25B3"/>
    <w:rsid w:val="00ED6C7C"/>
    <w:rsid w:val="00F2759A"/>
    <w:rsid w:val="00F505FB"/>
    <w:rsid w:val="00F83FCB"/>
    <w:rsid w:val="00FC2C23"/>
    <w:rsid w:val="00FE5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14A2A"/>
    <w:pPr>
      <w:autoSpaceDE w:val="0"/>
      <w:autoSpaceDN w:val="0"/>
      <w:adjustRightInd w:val="0"/>
      <w:spacing w:after="0" w:line="288" w:lineRule="auto"/>
      <w:ind w:firstLine="340"/>
      <w:jc w:val="both"/>
      <w:textAlignment w:val="center"/>
    </w:pPr>
    <w:rPr>
      <w:rFonts w:ascii="Verdana" w:eastAsia="Times New Roman" w:hAnsi="Verdana" w:cs="Verdana"/>
      <w:color w:val="000000"/>
      <w:w w:val="95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14A2A"/>
    <w:rPr>
      <w:rFonts w:ascii="Verdana" w:eastAsia="Times New Roman" w:hAnsi="Verdana" w:cs="Verdana"/>
      <w:color w:val="000000"/>
      <w:w w:val="95"/>
      <w:sz w:val="20"/>
      <w:szCs w:val="20"/>
    </w:rPr>
  </w:style>
  <w:style w:type="paragraph" w:customStyle="1" w:styleId="1">
    <w:name w:val="Обычный1"/>
    <w:rsid w:val="00614A2A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a5">
    <w:name w:val="Normal (Web)"/>
    <w:basedOn w:val="a"/>
    <w:uiPriority w:val="99"/>
    <w:unhideWhenUsed/>
    <w:rsid w:val="006A0C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B11EE"/>
  </w:style>
  <w:style w:type="paragraph" w:styleId="a6">
    <w:name w:val="No Spacing"/>
    <w:uiPriority w:val="99"/>
    <w:qFormat/>
    <w:rsid w:val="00BB11EE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697690"/>
    <w:rPr>
      <w:color w:val="0563C1" w:themeColor="hyperlink"/>
      <w:u w:val="single"/>
    </w:rPr>
  </w:style>
  <w:style w:type="table" w:styleId="a8">
    <w:name w:val="Table Grid"/>
    <w:basedOn w:val="a1"/>
    <w:uiPriority w:val="59"/>
    <w:rsid w:val="006976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20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0B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F7D22-E8CE-4372-BAA3-6AECF5B46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10</cp:revision>
  <cp:lastPrinted>2019-10-22T05:49:00Z</cp:lastPrinted>
  <dcterms:created xsi:type="dcterms:W3CDTF">2019-10-21T18:24:00Z</dcterms:created>
  <dcterms:modified xsi:type="dcterms:W3CDTF">2022-04-29T06:05:00Z</dcterms:modified>
</cp:coreProperties>
</file>